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Kork / 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19330539" name="23204380-8c98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4427410" name="23204380-8c98-11f0-b7ca-65da657fac92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Gesammter Keller / Garage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spezielle Anstrich-, Beschichtungsstoffe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31567626" name="8824edf0-8c96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2540584" name="8824edf0-8c96-11f0-b7ca-65da657fac92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PCB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54306248" name="e5338fb0-8c96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0091222" name="e5338fb0-8c96-11f0-b7ca-65da657fac9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86208893" name="2ad5a440-8c97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6457932" name="2ad5a440-8c97-11f0-b7ca-65da657fac92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29605998" name="aad59600-8c97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0818272" name="aad59600-8c97-11f0-b7ca-65da657fac92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Werkstatt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86095061" name="c7fc1730-8c98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7144623" name="c7fc1730-8c98-11f0-b7ca-65da657fac92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Abstellraum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35140655" name="65aee110-8c99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1630369" name="65aee110-8c99-11f0-b7ca-65da657fac92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Abstellraum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15347776" name="7a8c10d0-8c99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7045929" name="7a8c10d0-8c99-11f0-b7ca-65da657fac92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EG -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35747449" name="faac5bd0-8c99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0899797" name="faac5bd0-8c99-11f0-b7ca-65da657fac92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EG -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85212746" name="10f131e0-8c9a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3323709" name="10f131e0-8c9a-11f0-b7ca-65da657fac92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Bad / Dusche / 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96786023" name="413cf9a0-8c9b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1556782" name="413cf9a0-8c9b-11f0-b7ca-65da657fac92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Bad / Dusche / 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72605121" name="5a913290-8c9b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4171864" name="5a913290-8c9b-11f0-b7ca-65da657fac92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Bad / Dusche / 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11181939" name="e6b00440-8c9b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5006496" name="e6b00440-8c9b-11f0-b7ca-65da657fac92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Bad / Dusche / 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72260023" name="d30f2fa0-8c9c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9209893" name="d30f2fa0-8c9c-11f0-b7ca-65da657fac92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89258570" name="3246a4d0-8c9d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0230728" name="3246a4d0-8c9d-11f0-b7ca-65da657fac9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61989286" name="50915020-8c9d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1136143" name="50915020-8c9d-11f0-b7ca-65da657fac92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43231416" name="8fc87ac0-8c9d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1377401" name="8fc87ac0-8c9d-11f0-b7ca-65da657fac92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66003374" name="489ff7d0-8c9e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1267796" name="489ff7d0-8c9e-11f0-b7ca-65da657fac92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>putz unter runtergehängte Decke </w:t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96975042" name="be55f0b0-8c9e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7784677" name="be55f0b0-8c9e-11f0-b7ca-65da657fac92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2612073"/>
                  <wp:effectExtent l="0" t="0" r="0" b="0"/>
                  <wp:docPr id="941034233" name="361f9c70-8ca1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0655555" name="361f9c70-8ca1-11f0-b7ca-65da657fac92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2612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4019795" name="7bc0c6a0-8ca1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7763173" name="7bc0c6a0-8ca1-11f0-b7ca-65da657fac92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79683903" name="9713b5c0-8ca1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1242002" name="9713b5c0-8ca1-11f0-b7ca-65da657fac92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51051278" name="65e8c6b0-8ca2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2562789" name="65e8c6b0-8ca2-11f0-b7ca-65da657fac92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91201893" name="d3e3aef0-8ca2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5901918" name="d3e3aef0-8ca2-11f0-b7ca-65da657fac92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9114178" name="1b6144d0-8ca4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3050735" name="1b6144d0-8ca4-11f0-b7ca-65da657fac92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69651521" name="e1c3aa60-8ca3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7840319" name="e1c3aa60-8ca3-11f0-b7ca-65da657fac92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Sockelputz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34487547" name="59ce5e20-8ca3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0890066" name="59ce5e20-8ca3-11f0-b7ca-65da657fac92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1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Hauptstrasse 48, 9650 Nesslau</w:t>
          </w:r>
        </w:p>
        <w:p>
          <w:pPr>
            <w:spacing w:before="0" w:after="0"/>
          </w:pPr>
          <w:r>
            <w:t>475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footer.xml" Type="http://schemas.openxmlformats.org/officeDocument/2006/relationships/footer" Id="rId31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